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4F78DC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F78DC" w:rsidRDefault="004F78DC" w:rsidP="004F78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4-10-8/6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4F78DC" w:rsidRDefault="004F78DC" w:rsidP="004F78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1A4C7A" w:rsidRPr="00B06CB8" w:rsidRDefault="001A4C7A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4044E" w:rsidRPr="00196FAC" w:rsidRDefault="001A4C7A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</w:t>
      </w:r>
      <w:r w:rsidR="0044044E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4044E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44044E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4044E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44044E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44044E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44044E" w:rsidRPr="00196FAC" w:rsidRDefault="0044044E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1A4C7A" w:rsidRPr="00B06CB8" w:rsidRDefault="0044044E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1A4C7A"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A4C7A" w:rsidRPr="00B06CB8">
        <w:rPr>
          <w:rFonts w:ascii="Times New Roman" w:hAnsi="Times New Roman"/>
          <w:b/>
          <w:bCs/>
          <w:sz w:val="28"/>
          <w:szCs w:val="28"/>
          <w:lang w:val="uk-UA"/>
        </w:rPr>
        <w:t>гр</w:t>
      </w:r>
      <w:proofErr w:type="gramStart"/>
      <w:r w:rsidR="001A4C7A"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E38D1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proofErr w:type="gramEnd"/>
      <w:r w:rsidR="00DE38D1">
        <w:rPr>
          <w:rFonts w:ascii="Times New Roman" w:hAnsi="Times New Roman"/>
          <w:b/>
          <w:bCs/>
          <w:sz w:val="28"/>
          <w:szCs w:val="28"/>
          <w:lang w:val="uk-UA"/>
        </w:rPr>
        <w:t>іренку</w:t>
      </w:r>
      <w:proofErr w:type="spellEnd"/>
      <w:r w:rsidR="00DE38D1">
        <w:rPr>
          <w:rFonts w:ascii="Times New Roman" w:hAnsi="Times New Roman"/>
          <w:b/>
          <w:bCs/>
          <w:sz w:val="28"/>
          <w:szCs w:val="28"/>
          <w:lang w:val="uk-UA"/>
        </w:rPr>
        <w:t xml:space="preserve"> Б.С</w:t>
      </w:r>
      <w:r w:rsidR="001A4C7A"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4F78DC" w:rsidRDefault="001A4C7A" w:rsidP="004F78DC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44044E" w:rsidRPr="00196FAC" w:rsidRDefault="001A4C7A" w:rsidP="004F78D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 xml:space="preserve">вернення 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>Сіренк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а Богдана Сергійовича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та </w:t>
      </w:r>
      <w:r w:rsidR="0044044E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44044E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044E">
        <w:rPr>
          <w:rFonts w:ascii="Times New Roman" w:hAnsi="Times New Roman"/>
          <w:sz w:val="28"/>
          <w:szCs w:val="28"/>
          <w:lang w:val="uk-UA"/>
        </w:rPr>
        <w:t>ст.</w:t>
      </w:r>
      <w:r w:rsidR="0044044E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надр,сесія міської ради </w:t>
      </w:r>
    </w:p>
    <w:p w:rsidR="001A4C7A" w:rsidRDefault="00B06CB8" w:rsidP="004F78D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44044E" w:rsidRPr="004404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44044E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44044E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44044E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>Сіренк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 xml:space="preserve"> Богдан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 xml:space="preserve"> Сергійович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0,30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Київська</w:t>
      </w:r>
      <w:proofErr w:type="spellEnd"/>
      <w:r w:rsidR="008D5DA0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38D1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E38D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D410C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>вул.Київська</w:t>
      </w:r>
      <w:proofErr w:type="spellEnd"/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D410C" w:rsidRPr="009D41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r w:rsidR="00DE38D1" w:rsidRPr="00DE38D1">
        <w:rPr>
          <w:rFonts w:ascii="Times New Roman" w:hAnsi="Times New Roman"/>
          <w:bCs/>
          <w:sz w:val="28"/>
          <w:szCs w:val="28"/>
          <w:lang w:val="uk-UA"/>
        </w:rPr>
        <w:t xml:space="preserve">Сіренку Богдану Сергійовичу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виготовити проект землеустрою щодо відведення земельної ділянки  відповідно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4F78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3.Після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відведення земельної ділянки  подати його на затвердження до міської ради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06CB8" w:rsidRDefault="00B06CB8" w:rsidP="004F78D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4F78DC" w:rsidRDefault="0087494E" w:rsidP="004F78D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23241" w:rsidRPr="00B06CB8" w:rsidRDefault="00B06CB8" w:rsidP="004F78DC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4F78DC">
      <w:pgSz w:w="11907" w:h="16839" w:code="9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44C8A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4044E"/>
    <w:rsid w:val="004D3624"/>
    <w:rsid w:val="004F78DC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5DA0"/>
    <w:rsid w:val="008D6670"/>
    <w:rsid w:val="00956534"/>
    <w:rsid w:val="009D410C"/>
    <w:rsid w:val="009E4F6B"/>
    <w:rsid w:val="00B06CB8"/>
    <w:rsid w:val="00B31307"/>
    <w:rsid w:val="00B52E0B"/>
    <w:rsid w:val="00BF4B1F"/>
    <w:rsid w:val="00C227D5"/>
    <w:rsid w:val="00C23241"/>
    <w:rsid w:val="00C36CA8"/>
    <w:rsid w:val="00CD1700"/>
    <w:rsid w:val="00D65B30"/>
    <w:rsid w:val="00D71D20"/>
    <w:rsid w:val="00D87CE5"/>
    <w:rsid w:val="00DA238C"/>
    <w:rsid w:val="00DB10AC"/>
    <w:rsid w:val="00DC45DA"/>
    <w:rsid w:val="00DE38D1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21F1F-FC8D-49C1-8B3E-A809E197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2021-05-17T08:44:00Z</cp:lastPrinted>
  <dcterms:created xsi:type="dcterms:W3CDTF">2021-05-17T08:44:00Z</dcterms:created>
  <dcterms:modified xsi:type="dcterms:W3CDTF">2021-05-27T13:42:00Z</dcterms:modified>
</cp:coreProperties>
</file>